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15347082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A15BBD">
        <w:t>6.8</w:t>
      </w:r>
      <w:r>
        <w:t xml:space="preserve"> Referentiesjabloon</w:t>
      </w:r>
      <w:bookmarkEnd w:id="0"/>
      <w:bookmarkEnd w:id="1"/>
      <w:r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15EA13EF" w14:textId="632F1FCF" w:rsidR="00CC11A4" w:rsidRDefault="00122BE4" w:rsidP="00CC11A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A15BBD">
        <w:t>4.3.2</w:t>
      </w:r>
      <w:r>
        <w:t xml:space="preserve"> (onder </w:t>
      </w:r>
      <w:r w:rsidR="007E53EB">
        <w:t>3</w:t>
      </w:r>
      <w:r>
        <w:t xml:space="preserve">) </w:t>
      </w:r>
      <w:r w:rsidRPr="00CC11A4">
        <w:t>genoemde</w:t>
      </w:r>
      <w:r>
        <w:t xml:space="preserve"> kerncompetenties en randvoorwaarden aan bod komen. </w:t>
      </w:r>
      <w:r w:rsidRPr="00CC11A4">
        <w:t xml:space="preserve">Beperk u </w:t>
      </w:r>
      <w:r w:rsidR="00CC77AF" w:rsidRPr="00CC11A4">
        <w:t xml:space="preserve">bij </w:t>
      </w:r>
      <w:r w:rsidR="00960EA0">
        <w:t xml:space="preserve">de </w:t>
      </w:r>
      <w:r w:rsidR="00CC77AF" w:rsidRPr="00CC11A4">
        <w:t>punten 1</w:t>
      </w:r>
      <w:r w:rsidR="00915AC6" w:rsidRPr="00CC11A4">
        <w:t>2</w:t>
      </w:r>
      <w:r w:rsidR="00960EA0">
        <w:t xml:space="preserve"> tot en met 1</w:t>
      </w:r>
      <w:r w:rsidR="008F7574">
        <w:t>7</w:t>
      </w:r>
      <w:r w:rsidR="00CC77AF" w:rsidRPr="00CC11A4">
        <w:t xml:space="preserve"> </w:t>
      </w:r>
      <w:r w:rsidRPr="00CC11A4">
        <w:t>niet tot ‘ja’ of ‘nee’ antwoorden, maar beschrijf alle genoemde aspecten</w:t>
      </w:r>
      <w:r w:rsidR="00AF6B4C">
        <w:t>/kerncompetenties</w:t>
      </w:r>
      <w:r w:rsidRPr="00CC11A4">
        <w:t xml:space="preserve"> inhoudelijk</w:t>
      </w:r>
      <w:r w:rsidR="00EF404D" w:rsidRPr="00CC11A4">
        <w:t xml:space="preserve"> in de kolom ‘Onderbouwing van de </w:t>
      </w:r>
      <w:r w:rsidR="000F5371">
        <w:t>kern</w:t>
      </w:r>
      <w:r w:rsidR="00EF404D" w:rsidRPr="00CC11A4">
        <w:t>competentie</w:t>
      </w:r>
      <w:r w:rsidR="00124D11" w:rsidRPr="00CC11A4">
        <w:t>’</w:t>
      </w:r>
      <w:r w:rsidR="00CC11A4" w:rsidRPr="00CC11A4">
        <w:t xml:space="preserve">: </w:t>
      </w:r>
      <w:r w:rsidR="00CC11A4" w:rsidRPr="004A3880">
        <w:t xml:space="preserve">de in de referentiesjabloon beschreven </w:t>
      </w:r>
      <w:r w:rsidR="00AF6B4C">
        <w:t>kern</w:t>
      </w:r>
      <w:r w:rsidR="00CC11A4" w:rsidRPr="004A3880">
        <w:t>competenties dienen te worden onderbouwd: verifieerbaar, vertaling naar de betreffende opdracht.</w:t>
      </w:r>
      <w:r w:rsidR="00CC11A4"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2B2D5432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8F7574">
        <w:t>Inschrijver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8F7574">
        <w:t>Inschrijver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4857C9" w14:textId="77777777" w:rsidTr="00D84E2D">
        <w:tc>
          <w:tcPr>
            <w:tcW w:w="453" w:type="dxa"/>
          </w:tcPr>
          <w:p w14:paraId="4EBC126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201B010A" w14:textId="7854BCEC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4703ADA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328E0E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  <w:tr w:rsidR="005245F0" w:rsidRPr="00965054" w14:paraId="0E7909FC" w14:textId="77777777" w:rsidTr="00D01E4F">
        <w:tc>
          <w:tcPr>
            <w:tcW w:w="453" w:type="dxa"/>
          </w:tcPr>
          <w:p w14:paraId="3D7B7553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39A84CF6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Kernc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14" w:type="dxa"/>
            <w:shd w:val="clear" w:color="auto" w:fill="auto"/>
          </w:tcPr>
          <w:p w14:paraId="5FB2E769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kerncompetenties (i) tot en met (vi)</w:t>
            </w:r>
          </w:p>
          <w:p w14:paraId="7C59720B" w14:textId="149E877E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</w:tr>
      <w:tr w:rsidR="005245F0" w:rsidRPr="00965054" w14:paraId="1993C069" w14:textId="77777777" w:rsidTr="00991DCB">
        <w:tc>
          <w:tcPr>
            <w:tcW w:w="453" w:type="dxa"/>
          </w:tcPr>
          <w:p w14:paraId="5480B0EF" w14:textId="5B5AD50B" w:rsidR="005245F0" w:rsidRDefault="005245F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  <w:shd w:val="clear" w:color="auto" w:fill="auto"/>
          </w:tcPr>
          <w:p w14:paraId="681096FD" w14:textId="490A4A4D" w:rsidR="005245F0" w:rsidRPr="00B76C96" w:rsidRDefault="00512827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(1) </w:t>
            </w:r>
            <w:r w:rsidR="005245F0">
              <w:rPr>
                <w:bCs/>
              </w:rPr>
              <w:t>Uit de referentieopdracht blijkt kennis van en ervaring met</w:t>
            </w:r>
            <w:r w:rsidR="0020071F">
              <w:rPr>
                <w:bCs/>
              </w:rPr>
              <w:t xml:space="preserve"> </w:t>
            </w:r>
            <w:r w:rsidR="007400D6">
              <w:t xml:space="preserve">het leveren van een vergelijkbare SaaS-oplossing voor Identity and Access Management, inclusief Koppelingen met tenminste tien Doelsystemen, waaronder tenminste een </w:t>
            </w:r>
            <w:proofErr w:type="spellStart"/>
            <w:r w:rsidR="007400D6">
              <w:t>Azure</w:t>
            </w:r>
            <w:proofErr w:type="spellEnd"/>
            <w:r w:rsidR="007400D6">
              <w:t xml:space="preserve"> Active directory, </w:t>
            </w:r>
            <w:proofErr w:type="spellStart"/>
            <w:r w:rsidR="007400D6">
              <w:t>Afas</w:t>
            </w:r>
            <w:proofErr w:type="spellEnd"/>
            <w:r w:rsidR="007400D6">
              <w:t xml:space="preserve"> en minimaal MS </w:t>
            </w:r>
            <w:proofErr w:type="spellStart"/>
            <w:r w:rsidR="007400D6">
              <w:t>Azure</w:t>
            </w:r>
            <w:proofErr w:type="spellEnd"/>
            <w:r w:rsidR="007400D6">
              <w:t xml:space="preserve">, Magister en Som </w:t>
            </w:r>
            <w:proofErr w:type="spellStart"/>
            <w:r w:rsidR="007400D6">
              <w:t>Today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5F7D63C4" w14:textId="77777777" w:rsidR="005245F0" w:rsidRPr="0081594A" w:rsidRDefault="005245F0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D7B6FD" w14:textId="19D72AF1" w:rsidR="005245F0" w:rsidRPr="0081594A" w:rsidRDefault="005245F0" w:rsidP="00D84E2D">
            <w:pPr>
              <w:pStyle w:val="BasistekstEmtio"/>
            </w:pPr>
          </w:p>
        </w:tc>
      </w:tr>
      <w:tr w:rsidR="000011FD" w:rsidRPr="00965054" w14:paraId="53F4683F" w14:textId="77777777" w:rsidTr="00991DCB">
        <w:tc>
          <w:tcPr>
            <w:tcW w:w="453" w:type="dxa"/>
          </w:tcPr>
          <w:p w14:paraId="4F605A0D" w14:textId="15ABA309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  <w:shd w:val="clear" w:color="auto" w:fill="auto"/>
          </w:tcPr>
          <w:p w14:paraId="3E6B7A11" w14:textId="3DCCFD20" w:rsidR="000011FD" w:rsidRDefault="00512827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(2) </w:t>
            </w:r>
            <w:r w:rsidR="000011FD">
              <w:rPr>
                <w:bCs/>
              </w:rPr>
              <w:t xml:space="preserve">Uit de referentieopdracht blijkt kennis van en ervaring met </w:t>
            </w:r>
            <w:r w:rsidR="005C527B">
              <w:t>het implementeren en migreren van een oplossing voor Identity and Access Management, van een oude naar nieuwe omgeving, en deze voor een periode van tenminste 2 jaar vanaf ingebruikname te onderhouden, bij een onderwijsorganisatie in het voortgezet onderwijs, met meer dan 1.000 accounts</w:t>
            </w:r>
          </w:p>
        </w:tc>
        <w:tc>
          <w:tcPr>
            <w:tcW w:w="2046" w:type="dxa"/>
            <w:shd w:val="clear" w:color="auto" w:fill="auto"/>
          </w:tcPr>
          <w:p w14:paraId="3C36B3BF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99A6A80" w14:textId="77777777" w:rsidR="000011FD" w:rsidRPr="0081594A" w:rsidRDefault="000011FD" w:rsidP="00D84E2D">
            <w:pPr>
              <w:pStyle w:val="BasistekstEmtio"/>
            </w:pPr>
          </w:p>
        </w:tc>
      </w:tr>
      <w:tr w:rsidR="000011FD" w:rsidRPr="00965054" w14:paraId="3E18EB9E" w14:textId="77777777" w:rsidTr="00991DCB">
        <w:tc>
          <w:tcPr>
            <w:tcW w:w="453" w:type="dxa"/>
          </w:tcPr>
          <w:p w14:paraId="60636796" w14:textId="6AB83CDD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9" w:type="dxa"/>
            <w:shd w:val="clear" w:color="auto" w:fill="auto"/>
          </w:tcPr>
          <w:p w14:paraId="6089C387" w14:textId="1CFEF3C7" w:rsidR="000011FD" w:rsidRDefault="00512827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(3) </w:t>
            </w:r>
            <w:r w:rsidR="000011FD">
              <w:rPr>
                <w:bCs/>
              </w:rPr>
              <w:t>Uit de referentieopdracht blijkt kennis van en ervaring met</w:t>
            </w:r>
            <w:r w:rsidR="0063778C">
              <w:rPr>
                <w:bCs/>
              </w:rPr>
              <w:t xml:space="preserve"> </w:t>
            </w:r>
            <w:r w:rsidR="00972AE1">
              <w:t xml:space="preserve">de uitvoering van het volledige beheer van de IAM configuratie voor een </w:t>
            </w:r>
            <w:r w:rsidR="00972AE1">
              <w:lastRenderedPageBreak/>
              <w:t>organisatie met meerdere scholen waarbij de scholen de regierol en gebruikersrol voor accountbeheer uitvoeren</w:t>
            </w:r>
            <w:r w:rsidR="008C3366" w:rsidRPr="00242FCC"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201EEA50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D0FB17D" w14:textId="77777777" w:rsidR="000011FD" w:rsidRPr="0081594A" w:rsidRDefault="000011FD" w:rsidP="00D84E2D">
            <w:pPr>
              <w:pStyle w:val="BasistekstEmtio"/>
            </w:pPr>
          </w:p>
        </w:tc>
      </w:tr>
      <w:tr w:rsidR="000011FD" w:rsidRPr="00965054" w14:paraId="0292088D" w14:textId="77777777" w:rsidTr="00991DCB">
        <w:tc>
          <w:tcPr>
            <w:tcW w:w="453" w:type="dxa"/>
          </w:tcPr>
          <w:p w14:paraId="2D62F89D" w14:textId="747C49FC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39" w:type="dxa"/>
            <w:shd w:val="clear" w:color="auto" w:fill="auto"/>
          </w:tcPr>
          <w:p w14:paraId="48E86D43" w14:textId="0FD4378B" w:rsidR="000011FD" w:rsidRDefault="00512827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(4) </w:t>
            </w:r>
            <w:r w:rsidR="000011FD">
              <w:rPr>
                <w:bCs/>
              </w:rPr>
              <w:t>Uit de referentieopdracht blijkt kennis van en ervaring met</w:t>
            </w:r>
            <w:r w:rsidR="008C3366">
              <w:rPr>
                <w:bCs/>
              </w:rPr>
              <w:t xml:space="preserve"> </w:t>
            </w:r>
            <w:r w:rsidR="00277648">
              <w:t>het (i) adviseren van (ii) organisaties omtrent de (iii) impact van IAM configuratiewijzigingen op de (</w:t>
            </w:r>
            <w:proofErr w:type="spellStart"/>
            <w:r w:rsidR="00277648">
              <w:t>iiia</w:t>
            </w:r>
            <w:proofErr w:type="spellEnd"/>
            <w:r w:rsidR="00277648">
              <w:t>) bestaande organisatie en (</w:t>
            </w:r>
            <w:proofErr w:type="spellStart"/>
            <w:r w:rsidR="00277648">
              <w:t>iiib</w:t>
            </w:r>
            <w:proofErr w:type="spellEnd"/>
            <w:r w:rsidR="00277648">
              <w:t>) koppelingen met systemen</w:t>
            </w:r>
          </w:p>
        </w:tc>
        <w:tc>
          <w:tcPr>
            <w:tcW w:w="2046" w:type="dxa"/>
            <w:shd w:val="clear" w:color="auto" w:fill="auto"/>
          </w:tcPr>
          <w:p w14:paraId="17B46F18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16B7B3" w14:textId="77777777" w:rsidR="000011FD" w:rsidRPr="0081594A" w:rsidRDefault="000011FD" w:rsidP="00D84E2D">
            <w:pPr>
              <w:pStyle w:val="BasistekstEmtio"/>
            </w:pPr>
          </w:p>
        </w:tc>
      </w:tr>
      <w:tr w:rsidR="007E53EB" w:rsidRPr="00965054" w14:paraId="4B55C1BF" w14:textId="77777777" w:rsidTr="00991DCB">
        <w:tc>
          <w:tcPr>
            <w:tcW w:w="453" w:type="dxa"/>
          </w:tcPr>
          <w:p w14:paraId="319A3E79" w14:textId="7D284D98" w:rsidR="007E53EB" w:rsidRDefault="007E53EB" w:rsidP="007E53EB">
            <w:pPr>
              <w:pStyle w:val="BasistekstEmti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739" w:type="dxa"/>
            <w:shd w:val="clear" w:color="auto" w:fill="auto"/>
          </w:tcPr>
          <w:p w14:paraId="055B80C0" w14:textId="0871EACD" w:rsidR="007E53EB" w:rsidRDefault="00512827" w:rsidP="007E53EB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(5) </w:t>
            </w:r>
            <w:r w:rsidR="007E53EB" w:rsidRPr="00462B9D">
              <w:rPr>
                <w:bCs/>
              </w:rPr>
              <w:t xml:space="preserve">Uit de referentieopdracht blijkt kennis van en ervaring met </w:t>
            </w:r>
            <w:r w:rsidR="00204830">
              <w:t xml:space="preserve">het (i) adviseren van (ii) organisaties omtrent (iii) </w:t>
            </w:r>
            <w:proofErr w:type="spellStart"/>
            <w:r w:rsidR="00204830">
              <w:t>beveiligings</w:t>
            </w:r>
            <w:proofErr w:type="spellEnd"/>
            <w:r w:rsidR="00204830">
              <w:t xml:space="preserve"> en privacy aspecten in (iv) relatie tot IAM omgevingen</w:t>
            </w:r>
          </w:p>
        </w:tc>
        <w:tc>
          <w:tcPr>
            <w:tcW w:w="2046" w:type="dxa"/>
            <w:shd w:val="clear" w:color="auto" w:fill="auto"/>
          </w:tcPr>
          <w:p w14:paraId="22670298" w14:textId="77777777" w:rsidR="007E53EB" w:rsidRPr="0081594A" w:rsidRDefault="007E53EB" w:rsidP="007E53EB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4DB4793" w14:textId="77777777" w:rsidR="007E53EB" w:rsidRPr="0081594A" w:rsidRDefault="007E53EB" w:rsidP="007E53EB">
            <w:pPr>
              <w:pStyle w:val="BasistekstEmtio"/>
            </w:pPr>
          </w:p>
        </w:tc>
      </w:tr>
      <w:tr w:rsidR="007E53EB" w:rsidRPr="00965054" w14:paraId="70D1D9BC" w14:textId="77777777" w:rsidTr="00991DCB">
        <w:tc>
          <w:tcPr>
            <w:tcW w:w="453" w:type="dxa"/>
          </w:tcPr>
          <w:p w14:paraId="00F2F48E" w14:textId="3D047980" w:rsidR="007E53EB" w:rsidRDefault="007E53EB" w:rsidP="007E53EB">
            <w:pPr>
              <w:pStyle w:val="BasistekstEmti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739" w:type="dxa"/>
            <w:shd w:val="clear" w:color="auto" w:fill="auto"/>
          </w:tcPr>
          <w:p w14:paraId="039CA6B5" w14:textId="1B5DD19B" w:rsidR="007E53EB" w:rsidRDefault="00512827" w:rsidP="007E53EB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(6) </w:t>
            </w:r>
            <w:r w:rsidR="007E53EB" w:rsidRPr="00462B9D">
              <w:rPr>
                <w:bCs/>
              </w:rPr>
              <w:t xml:space="preserve">Uit de referentieopdracht blijkt kennis van en ervaring met </w:t>
            </w:r>
            <w:r w:rsidR="008F7574">
              <w:t>h</w:t>
            </w:r>
            <w:r w:rsidR="008F7574" w:rsidRPr="009618CF">
              <w:t>et (i)coördineren en (ii)communiceren van meldingen voor</w:t>
            </w:r>
            <w:r w:rsidR="008F7574">
              <w:t xml:space="preserve"> koppelingen naar</w:t>
            </w:r>
            <w:r w:rsidR="008F7574" w:rsidRPr="009618CF">
              <w:t xml:space="preserve"> derden vanuit de rol als (iii) Single Point Of Contact</w:t>
            </w:r>
          </w:p>
        </w:tc>
        <w:tc>
          <w:tcPr>
            <w:tcW w:w="2046" w:type="dxa"/>
            <w:shd w:val="clear" w:color="auto" w:fill="auto"/>
          </w:tcPr>
          <w:p w14:paraId="2BB42D4C" w14:textId="77777777" w:rsidR="007E53EB" w:rsidRPr="0081594A" w:rsidRDefault="007E53EB" w:rsidP="007E53EB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3A3A7CC8" w14:textId="77777777" w:rsidR="007E53EB" w:rsidRPr="0081594A" w:rsidRDefault="007E53EB" w:rsidP="007E53EB">
            <w:pPr>
              <w:pStyle w:val="BasistekstEmtio"/>
            </w:pP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Pr="003F3547" w:rsidRDefault="00B1622C" w:rsidP="003F3547">
      <w:pPr>
        <w:pStyle w:val="BasistekstEmtio"/>
      </w:pPr>
    </w:p>
    <w:sectPr w:rsidR="00B1622C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E1D1" w14:textId="77777777" w:rsidR="00DC31FE" w:rsidRPr="003F3547" w:rsidRDefault="00DC31FE" w:rsidP="003F3547">
      <w:pPr>
        <w:pStyle w:val="Voettekst"/>
      </w:pPr>
    </w:p>
  </w:endnote>
  <w:endnote w:type="continuationSeparator" w:id="0">
    <w:p w14:paraId="076727E6" w14:textId="77777777" w:rsidR="00DC31FE" w:rsidRPr="003F3547" w:rsidRDefault="00DC31FE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E431" w14:textId="77777777" w:rsidR="00DC31FE" w:rsidRPr="003F3547" w:rsidRDefault="00DC31FE" w:rsidP="003F3547">
      <w:pPr>
        <w:pStyle w:val="Voettekst"/>
      </w:pPr>
    </w:p>
  </w:footnote>
  <w:footnote w:type="continuationSeparator" w:id="0">
    <w:p w14:paraId="0AE6574E" w14:textId="77777777" w:rsidR="00DC31FE" w:rsidRPr="003F3547" w:rsidRDefault="00DC31FE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53CB" w14:textId="48E3FD7F" w:rsidR="00122BE4" w:rsidRDefault="00A94799" w:rsidP="00122BE4">
    <w:pPr>
      <w:pStyle w:val="Koptekst"/>
      <w:jc w:val="right"/>
    </w:pPr>
    <w:r>
      <w:rPr>
        <w:noProof/>
      </w:rPr>
      <w:drawing>
        <wp:inline distT="0" distB="0" distL="0" distR="0" wp14:anchorId="6D80DAEF" wp14:editId="035BEEF3">
          <wp:extent cx="1388110" cy="1188085"/>
          <wp:effectExtent l="0" t="0" r="2540" b="0"/>
          <wp:docPr id="822564606" name="Afbeelding 822564606" descr="Afbeelding met Graphics, cirkel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564606" name="Afbeelding 1" descr="Afbeelding met Graphics, cirkel, logo, Lettertyp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8110" cy="1188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8CB4FA8"/>
    <w:multiLevelType w:val="hybridMultilevel"/>
    <w:tmpl w:val="30C208CA"/>
    <w:lvl w:ilvl="0" w:tplc="97202A2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E6CDF"/>
    <w:multiLevelType w:val="multilevel"/>
    <w:tmpl w:val="B4BACAD8"/>
    <w:numStyleLink w:val="OpsommingstreepjeEmtio"/>
  </w:abstractNum>
  <w:num w:numId="1" w16cid:durableId="1196622334">
    <w:abstractNumId w:val="10"/>
  </w:num>
  <w:num w:numId="2" w16cid:durableId="704059222">
    <w:abstractNumId w:val="18"/>
  </w:num>
  <w:num w:numId="3" w16cid:durableId="1824199423">
    <w:abstractNumId w:val="20"/>
  </w:num>
  <w:num w:numId="4" w16cid:durableId="879901956">
    <w:abstractNumId w:val="11"/>
  </w:num>
  <w:num w:numId="5" w16cid:durableId="772356291">
    <w:abstractNumId w:val="22"/>
  </w:num>
  <w:num w:numId="6" w16cid:durableId="1839299911">
    <w:abstractNumId w:val="14"/>
  </w:num>
  <w:num w:numId="7" w16cid:durableId="1331828985">
    <w:abstractNumId w:val="13"/>
  </w:num>
  <w:num w:numId="8" w16cid:durableId="551962165">
    <w:abstractNumId w:val="17"/>
  </w:num>
  <w:num w:numId="9" w16cid:durableId="74519086">
    <w:abstractNumId w:val="19"/>
  </w:num>
  <w:num w:numId="10" w16cid:durableId="1495414593">
    <w:abstractNumId w:val="23"/>
  </w:num>
  <w:num w:numId="11" w16cid:durableId="612979463">
    <w:abstractNumId w:val="16"/>
  </w:num>
  <w:num w:numId="12" w16cid:durableId="912398373">
    <w:abstractNumId w:val="9"/>
  </w:num>
  <w:num w:numId="13" w16cid:durableId="1854689445">
    <w:abstractNumId w:val="7"/>
  </w:num>
  <w:num w:numId="14" w16cid:durableId="1465658585">
    <w:abstractNumId w:val="6"/>
  </w:num>
  <w:num w:numId="15" w16cid:durableId="1348285887">
    <w:abstractNumId w:val="5"/>
  </w:num>
  <w:num w:numId="16" w16cid:durableId="898393998">
    <w:abstractNumId w:val="4"/>
  </w:num>
  <w:num w:numId="17" w16cid:durableId="1637569109">
    <w:abstractNumId w:val="8"/>
  </w:num>
  <w:num w:numId="18" w16cid:durableId="660429100">
    <w:abstractNumId w:val="3"/>
  </w:num>
  <w:num w:numId="19" w16cid:durableId="2094234786">
    <w:abstractNumId w:val="2"/>
  </w:num>
  <w:num w:numId="20" w16cid:durableId="124852913">
    <w:abstractNumId w:val="1"/>
  </w:num>
  <w:num w:numId="21" w16cid:durableId="691153088">
    <w:abstractNumId w:val="0"/>
  </w:num>
  <w:num w:numId="22" w16cid:durableId="1000963897">
    <w:abstractNumId w:val="26"/>
  </w:num>
  <w:num w:numId="23" w16cid:durableId="1294754245">
    <w:abstractNumId w:val="15"/>
  </w:num>
  <w:num w:numId="24" w16cid:durableId="364252475">
    <w:abstractNumId w:val="21"/>
  </w:num>
  <w:num w:numId="25" w16cid:durableId="2126343970">
    <w:abstractNumId w:val="25"/>
  </w:num>
  <w:num w:numId="26" w16cid:durableId="1715813282">
    <w:abstractNumId w:val="24"/>
  </w:num>
  <w:num w:numId="27" w16cid:durableId="1848979217">
    <w:abstractNumId w:val="28"/>
  </w:num>
  <w:num w:numId="28" w16cid:durableId="804351048">
    <w:abstractNumId w:val="31"/>
  </w:num>
  <w:num w:numId="29" w16cid:durableId="1391542223">
    <w:abstractNumId w:val="12"/>
  </w:num>
  <w:num w:numId="30" w16cid:durableId="1342126182">
    <w:abstractNumId w:val="27"/>
  </w:num>
  <w:num w:numId="31" w16cid:durableId="1420326430">
    <w:abstractNumId w:val="29"/>
  </w:num>
  <w:num w:numId="32" w16cid:durableId="1619486203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11FD"/>
    <w:rsid w:val="00004562"/>
    <w:rsid w:val="00006237"/>
    <w:rsid w:val="0000663D"/>
    <w:rsid w:val="000075F2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6DF0"/>
    <w:rsid w:val="00074DAC"/>
    <w:rsid w:val="0007714E"/>
    <w:rsid w:val="0009698A"/>
    <w:rsid w:val="000A1B78"/>
    <w:rsid w:val="000B4190"/>
    <w:rsid w:val="000C01D4"/>
    <w:rsid w:val="000C0969"/>
    <w:rsid w:val="000C1A1A"/>
    <w:rsid w:val="000D6AB7"/>
    <w:rsid w:val="000E1539"/>
    <w:rsid w:val="000E4781"/>
    <w:rsid w:val="000E55A1"/>
    <w:rsid w:val="000E6E43"/>
    <w:rsid w:val="000F213A"/>
    <w:rsid w:val="000F2D93"/>
    <w:rsid w:val="000F5371"/>
    <w:rsid w:val="000F650E"/>
    <w:rsid w:val="00100B98"/>
    <w:rsid w:val="00101BDB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0C3C"/>
    <w:rsid w:val="001D2384"/>
    <w:rsid w:val="001D2A06"/>
    <w:rsid w:val="001E2293"/>
    <w:rsid w:val="001E338D"/>
    <w:rsid w:val="001E34AC"/>
    <w:rsid w:val="001E5F7F"/>
    <w:rsid w:val="001F5B4F"/>
    <w:rsid w:val="001F5C28"/>
    <w:rsid w:val="001F6547"/>
    <w:rsid w:val="001F66B9"/>
    <w:rsid w:val="0020071F"/>
    <w:rsid w:val="002041B3"/>
    <w:rsid w:val="00204830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7764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258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51F8"/>
    <w:rsid w:val="004D08F1"/>
    <w:rsid w:val="004D1DD0"/>
    <w:rsid w:val="004D2412"/>
    <w:rsid w:val="004D43FD"/>
    <w:rsid w:val="004F4A4D"/>
    <w:rsid w:val="004F6A99"/>
    <w:rsid w:val="00501228"/>
    <w:rsid w:val="005017F3"/>
    <w:rsid w:val="00501A64"/>
    <w:rsid w:val="00503BFD"/>
    <w:rsid w:val="005043E5"/>
    <w:rsid w:val="00510BC1"/>
    <w:rsid w:val="00512827"/>
    <w:rsid w:val="00513D36"/>
    <w:rsid w:val="00515E2F"/>
    <w:rsid w:val="00521726"/>
    <w:rsid w:val="005245F0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527B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4485"/>
    <w:rsid w:val="00636CB1"/>
    <w:rsid w:val="006373F7"/>
    <w:rsid w:val="00637582"/>
    <w:rsid w:val="0063778C"/>
    <w:rsid w:val="00641E45"/>
    <w:rsid w:val="00647A67"/>
    <w:rsid w:val="00653D01"/>
    <w:rsid w:val="00664EE1"/>
    <w:rsid w:val="006662ED"/>
    <w:rsid w:val="006767B2"/>
    <w:rsid w:val="00685EED"/>
    <w:rsid w:val="006953A2"/>
    <w:rsid w:val="00695A5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00D6"/>
    <w:rsid w:val="00743326"/>
    <w:rsid w:val="007502AF"/>
    <w:rsid w:val="00750733"/>
    <w:rsid w:val="00750780"/>
    <w:rsid w:val="007525D1"/>
    <w:rsid w:val="00752725"/>
    <w:rsid w:val="00756C31"/>
    <w:rsid w:val="00760A65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53EB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3366"/>
    <w:rsid w:val="008C5834"/>
    <w:rsid w:val="008C6251"/>
    <w:rsid w:val="008D7BDD"/>
    <w:rsid w:val="008E512C"/>
    <w:rsid w:val="008E7C31"/>
    <w:rsid w:val="008F7574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0EA0"/>
    <w:rsid w:val="00962C9E"/>
    <w:rsid w:val="00963973"/>
    <w:rsid w:val="00971786"/>
    <w:rsid w:val="00971B3B"/>
    <w:rsid w:val="00972AE1"/>
    <w:rsid w:val="00974E9A"/>
    <w:rsid w:val="009C0373"/>
    <w:rsid w:val="009C1976"/>
    <w:rsid w:val="009C2F9E"/>
    <w:rsid w:val="009D1D77"/>
    <w:rsid w:val="009D5AE2"/>
    <w:rsid w:val="009E0572"/>
    <w:rsid w:val="009F7A8E"/>
    <w:rsid w:val="00A04843"/>
    <w:rsid w:val="00A07FEF"/>
    <w:rsid w:val="00A1497C"/>
    <w:rsid w:val="00A15BBD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377"/>
    <w:rsid w:val="00A81955"/>
    <w:rsid w:val="00A871D6"/>
    <w:rsid w:val="00A94799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B4C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AEF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B31CF"/>
    <w:rsid w:val="00BC0188"/>
    <w:rsid w:val="00BC6FB7"/>
    <w:rsid w:val="00BD11BB"/>
    <w:rsid w:val="00BE0AB6"/>
    <w:rsid w:val="00BE0DF1"/>
    <w:rsid w:val="00BE55A7"/>
    <w:rsid w:val="00BE64B3"/>
    <w:rsid w:val="00BF6A7B"/>
    <w:rsid w:val="00BF6B3C"/>
    <w:rsid w:val="00BF71AE"/>
    <w:rsid w:val="00C06D9A"/>
    <w:rsid w:val="00C0702B"/>
    <w:rsid w:val="00C11B08"/>
    <w:rsid w:val="00C12133"/>
    <w:rsid w:val="00C12A81"/>
    <w:rsid w:val="00C17A25"/>
    <w:rsid w:val="00C201EB"/>
    <w:rsid w:val="00C33308"/>
    <w:rsid w:val="00C33EEC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A79F0"/>
    <w:rsid w:val="00CB254D"/>
    <w:rsid w:val="00CB3533"/>
    <w:rsid w:val="00CB7542"/>
    <w:rsid w:val="00CB7600"/>
    <w:rsid w:val="00CB7D61"/>
    <w:rsid w:val="00CC11A4"/>
    <w:rsid w:val="00CC6A4B"/>
    <w:rsid w:val="00CC77AF"/>
    <w:rsid w:val="00CD770B"/>
    <w:rsid w:val="00CD7A5A"/>
    <w:rsid w:val="00CD7AAF"/>
    <w:rsid w:val="00CE2BA6"/>
    <w:rsid w:val="00CE564D"/>
    <w:rsid w:val="00CE65C6"/>
    <w:rsid w:val="00CF2B0C"/>
    <w:rsid w:val="00D023A0"/>
    <w:rsid w:val="00D15892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C2F99"/>
    <w:rsid w:val="00DC31FE"/>
    <w:rsid w:val="00DC489D"/>
    <w:rsid w:val="00DC6A0D"/>
    <w:rsid w:val="00DC70B1"/>
    <w:rsid w:val="00DD140B"/>
    <w:rsid w:val="00DD2123"/>
    <w:rsid w:val="00DD2A9E"/>
    <w:rsid w:val="00DD3A6C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15F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737DC40E18646A12FCE73A85D77F4" ma:contentTypeVersion="11" ma:contentTypeDescription="Create a new document." ma:contentTypeScope="" ma:versionID="4a645680b5388555a1efede377eb24e6">
  <xsd:schema xmlns:xsd="http://www.w3.org/2001/XMLSchema" xmlns:xs="http://www.w3.org/2001/XMLSchema" xmlns:p="http://schemas.microsoft.com/office/2006/metadata/properties" xmlns:ns2="6832dba1-785e-43b9-9f95-c06f7d405869" xmlns:ns3="a86d59a6-f53b-4d1f-a883-afceeef0e4ee" targetNamespace="http://schemas.microsoft.com/office/2006/metadata/properties" ma:root="true" ma:fieldsID="6165e30883c25cce1887658064438a52" ns2:_="" ns3:_="">
    <xsd:import namespace="6832dba1-785e-43b9-9f95-c06f7d405869"/>
    <xsd:import namespace="a86d59a6-f53b-4d1f-a883-afceeef0e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2dba1-785e-43b9-9f95-c06f7d405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59a6-f53b-4d1f-a883-afceeef0e4e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de4835c-c321-49c4-854e-55f69872c43c}" ma:internalName="TaxCatchAll" ma:showField="CatchAllData" ma:web="a86d59a6-f53b-4d1f-a883-afceeef0e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d59a6-f53b-4d1f-a883-afceeef0e4ee" xsi:nil="true"/>
    <lcf76f155ced4ddcb4097134ff3c332f xmlns="6832dba1-785e-43b9-9f95-c06f7d4058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B452F3-5733-4F45-9478-804B0EA66863}"/>
</file>

<file path=customXml/itemProps4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12</cp:revision>
  <dcterms:created xsi:type="dcterms:W3CDTF">2023-06-12T16:48:00Z</dcterms:created>
  <dcterms:modified xsi:type="dcterms:W3CDTF">2023-06-12T16:57:00Z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0x0101004C3737DC40E18646A12FCE73A85D77F4</vt:lpwstr>
  </property>
</Properties>
</file>